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07429" name="06113c10-113f-11f0-bdfd-2b8a698c5b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768286" name="06113c10-113f-11f0-bdfd-2b8a698c5b9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4584644" name="a69686e0-113f-11f0-a44e-159d1c378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919074" name="a69686e0-113f-11f0-a44e-159d1c37880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7089232" name="8a97dc80-1141-11f0-99af-4bb81b54e7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528720" name="8a97dc80-1141-11f0-99af-4bb81b54e7c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753153" name="af0d5b80-1141-11f0-b33d-fd14a46cfa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885449" name="af0d5b80-1141-11f0-b33d-fd14a46cfa5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404987" name="c2868e70-1141-11f0-b92f-73de6a4f79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631282" name="c2868e70-1141-11f0-b92f-73de6a4f79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6895811" name="d4f185b0-1141-11f0-8f7a-d10b10ca71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527968" name="d4f185b0-1141-11f0-8f7a-d10b10ca710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362064" name="e5779050-1141-11f0-b1a9-e503d7137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60783" name="e5779050-1141-11f0-b1a9-e503d7137fd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7012858" name="26b2a140-1142-11f0-9074-894626d388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37852" name="26b2a140-1142-11f0-9074-894626d3889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3911176" name="47b51990-1142-11f0-81ba-db0f824be6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826426" name="47b51990-1142-11f0-81ba-db0f824be6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305182" name="60626420-1142-11f0-b180-edc67d3d01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39082" name="60626420-1142-11f0-b180-edc67d3d013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3391583" name="84e6b030-1142-11f0-8edc-1d263c00a4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795099" name="84e6b030-1142-11f0-8edc-1d263c00a46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9292140" name="97c3a320-1142-11f0-aa31-6db3c3ab0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398896" name="97c3a320-1142-11f0-aa31-6db3c3ab065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Gipsplatten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2681958" name="58e8b760-1144-11f0-b676-d7ef58b544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766169" name="58e8b760-1144-11f0-b676-d7ef58b5440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1125134" name="91704df0-1144-11f0-aee4-d5c89d6d6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644737" name="91704df0-1144-11f0-aee4-d5c89d6d662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070519" name="a6a33ed0-1144-11f0-8204-d9bb27561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995622" name="a6a33ed0-1144-11f0-8204-d9bb2756110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1389081" name="c6682e10-1144-11f0-9510-5fd93155e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234235" name="c6682e10-1144-11f0-9510-5fd93155e67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3057282" name="dd66de40-1144-11f0-ac51-d903034bf4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453986" name="dd66de40-1144-11f0-ac51-d903034bf45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6281072" name="f282ebc0-1144-11f0-ac18-fd26f71664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69409" name="f282ebc0-1144-11f0-ac18-fd26f71664f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9845254" name="052d0ee0-1145-11f0-ae40-29e1e0366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922797" name="052d0ee0-1145-11f0-ae40-29e1e0366e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4591814" name="1fd231d0-1145-11f0-ab5d-9d79f8cbbb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219280" name="1fd231d0-1145-11f0-ab5d-9d79f8cbbb4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0676892" name="31ea9c40-1145-11f0-8c59-5dcbc92a3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55116" name="31ea9c40-1145-11f0-8c59-5dcbc92a3f5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5409920" name="4f14e370-1145-11f0-98e9-eb2314b34d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667649" name="4f14e370-1145-11f0-98e9-eb2314b34d1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1724205" name="5e4b1580-1145-11f0-8310-21008d4942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488950" name="5e4b1580-1145-11f0-8310-21008d49428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4256056" name="dcc6ff50-1145-11f0-b47c-4b253b7386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63706" name="dcc6ff50-1145-11f0-b47c-4b253b73863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983940" name="0f908dc0-1146-11f0-9696-5734eaecfd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79612" name="0f908dc0-1146-11f0-9696-5734eaecfdb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3268574" name="1ab030b0-1147-11f0-85f8-c32c73be14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751089" name="1ab030b0-1147-11f0-85f8-c32c73be143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6167038" name="844a08c0-1147-11f0-b965-efab840fb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251284" name="844a08c0-1147-11f0-b965-efab840fb6f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Halle rechts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9017721" name="be796670-1148-11f0-ae4f-ed9e120f73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603614" name="be796670-1148-11f0-ae4f-ed9e120f737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Halle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9726238" name="9f79f4a0-1149-11f0-a4cb-81eb4c38b3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074817" name="9f79f4a0-1149-11f0-a4cb-81eb4c38b33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Halle rechts /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Fermacell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4446859" name="e04af920-1149-11f0-bd47-ff8b5734e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397947" name="e04af920-1149-11f0-bd47-ff8b5734e99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Halle links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338109" name="558de4e0-114a-11f0-b45d-9f3ec78333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754528" name="558de4e0-114a-11f0-b45d-9f3ec78333f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Halle rechts / links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24627" name="c6dc3de0-114a-11f0-a122-635090b88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824762" name="c6dc3de0-114a-11f0-a122-635090b8818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Halle rechts / links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7258270" name="9c3258d0-114b-11f0-ada3-f136c65df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195408" name="9c3258d0-114b-11f0-ada3-f136c65df91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Halle Nebengraben 21, 9430 St. Margrethen</w:t>
          </w:r>
        </w:p>
        <w:p>
          <w:pPr>
            <w:spacing w:before="0" w:after="0"/>
          </w:pPr>
          <w:r>
            <w:t>231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